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960FB" w14:textId="433C2178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571A89">
        <w:t xml:space="preserve">Bijlage </w:t>
      </w:r>
      <w:r w:rsidR="00571A89" w:rsidRPr="00571A89">
        <w:t>4</w:t>
      </w:r>
      <w:r w:rsidRPr="00571A89"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18960FD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6189610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0F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0FF" w14:textId="77777777" w:rsidR="00583EA0" w:rsidRDefault="00583EA0">
            <w:r>
              <w:t>Inschrijver</w:t>
            </w:r>
          </w:p>
        </w:tc>
      </w:tr>
      <w:tr w:rsidR="00583EA0" w14:paraId="61896104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0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02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03" w14:textId="0D1C534F" w:rsidR="00583EA0" w:rsidRDefault="00583EA0">
            <w:pPr>
              <w:rPr>
                <w:highlight w:val="lightGray"/>
              </w:rPr>
            </w:pPr>
          </w:p>
        </w:tc>
      </w:tr>
      <w:tr w:rsidR="00583EA0" w14:paraId="61896108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0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06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07" w14:textId="12B4BA52" w:rsidR="00583EA0" w:rsidRDefault="00583EA0">
            <w:pPr>
              <w:rPr>
                <w:highlight w:val="lightGray"/>
              </w:rPr>
            </w:pPr>
          </w:p>
        </w:tc>
      </w:tr>
      <w:tr w:rsidR="00583EA0" w14:paraId="6189610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09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0A" w14:textId="77777777" w:rsidR="00583EA0" w:rsidRDefault="00583EA0">
            <w:r>
              <w:t xml:space="preserve">Referentieproject </w:t>
            </w:r>
          </w:p>
        </w:tc>
      </w:tr>
      <w:tr w:rsidR="00583EA0" w14:paraId="6189610F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0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0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0E" w14:textId="3A5C8D3E" w:rsidR="00583EA0" w:rsidRDefault="00583EA0">
            <w:pPr>
              <w:rPr>
                <w:highlight w:val="lightGray"/>
              </w:rPr>
            </w:pPr>
          </w:p>
        </w:tc>
      </w:tr>
      <w:tr w:rsidR="00583EA0" w14:paraId="61896113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1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11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12" w14:textId="0BA358DF" w:rsidR="00583EA0" w:rsidRDefault="00583EA0">
            <w:pPr>
              <w:rPr>
                <w:highlight w:val="lightGray"/>
              </w:rPr>
            </w:pPr>
          </w:p>
        </w:tc>
      </w:tr>
      <w:tr w:rsidR="00583EA0" w14:paraId="6189611D" w14:textId="77777777" w:rsidTr="00927790">
        <w:trPr>
          <w:cantSplit/>
          <w:trHeight w:val="458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1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16" w14:textId="55D21CB6" w:rsidR="00583EA0" w:rsidRDefault="00583EA0">
            <w:r>
              <w:t>Referentie heeft betrekking op:</w:t>
            </w:r>
          </w:p>
          <w:p w14:paraId="61896117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89611C" w14:textId="7BDF2F54" w:rsidR="00583EA0" w:rsidRDefault="00583EA0" w:rsidP="00927790">
            <w:r>
              <w:sym w:font="Wingdings" w:char="F06F"/>
            </w:r>
            <w:r>
              <w:t xml:space="preserve">  Kerncompetentie </w:t>
            </w:r>
            <w:r w:rsidR="00927790">
              <w:t>1</w:t>
            </w:r>
          </w:p>
        </w:tc>
      </w:tr>
      <w:tr w:rsidR="00583EA0" w14:paraId="6189612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1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1F" w14:textId="77777777" w:rsidR="00583EA0" w:rsidRDefault="00583EA0">
            <w:r>
              <w:t>Naam en adres opdrachtgever:</w:t>
            </w:r>
          </w:p>
        </w:tc>
      </w:tr>
      <w:tr w:rsidR="00583EA0" w14:paraId="61896124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2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23" w14:textId="455CCBDE" w:rsidR="00583EA0" w:rsidRDefault="00583EA0">
            <w:pPr>
              <w:rPr>
                <w:highlight w:val="lightGray"/>
              </w:rPr>
            </w:pPr>
          </w:p>
        </w:tc>
      </w:tr>
      <w:tr w:rsidR="00583EA0" w14:paraId="61896128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2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26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27" w14:textId="1405E129" w:rsidR="00583EA0" w:rsidRDefault="00583EA0">
            <w:pPr>
              <w:rPr>
                <w:highlight w:val="lightGray"/>
              </w:rPr>
            </w:pPr>
          </w:p>
        </w:tc>
      </w:tr>
      <w:tr w:rsidR="00583EA0" w14:paraId="6189612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2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2A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2D" w14:textId="58FA9C24" w:rsidR="00583EA0" w:rsidRDefault="00583EA0">
            <w:pPr>
              <w:rPr>
                <w:highlight w:val="lightGray"/>
              </w:rPr>
            </w:pPr>
          </w:p>
        </w:tc>
      </w:tr>
      <w:tr w:rsidR="00583EA0" w14:paraId="6189613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2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30" w14:textId="77777777" w:rsidR="00583EA0" w:rsidRDefault="00583EA0">
            <w:r>
              <w:t>Nadere informatie referentieproject</w:t>
            </w:r>
          </w:p>
        </w:tc>
      </w:tr>
      <w:tr w:rsidR="00583EA0" w14:paraId="6189613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3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33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36" w14:textId="38492A42" w:rsidR="00583EA0" w:rsidRDefault="00583EA0">
            <w:pPr>
              <w:rPr>
                <w:highlight w:val="lightGray"/>
              </w:rPr>
            </w:pPr>
          </w:p>
        </w:tc>
      </w:tr>
      <w:tr w:rsidR="00583EA0" w14:paraId="6189613B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3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39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3A" w14:textId="69E709C7" w:rsidR="00583EA0" w:rsidRDefault="00583EA0">
            <w:pPr>
              <w:rPr>
                <w:highlight w:val="lightGray"/>
              </w:rPr>
            </w:pPr>
          </w:p>
        </w:tc>
      </w:tr>
      <w:tr w:rsidR="00583EA0" w14:paraId="6189613F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3C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3D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3E" w14:textId="5F6F1565" w:rsidR="00583EA0" w:rsidRDefault="00583EA0">
            <w:pPr>
              <w:rPr>
                <w:highlight w:val="lightGray"/>
              </w:rPr>
            </w:pPr>
          </w:p>
        </w:tc>
      </w:tr>
      <w:tr w:rsidR="00583EA0" w14:paraId="61896143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40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41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42" w14:textId="4394B86E" w:rsidR="00583EA0" w:rsidRDefault="00583EA0">
            <w:pPr>
              <w:rPr>
                <w:highlight w:val="lightGray"/>
              </w:rPr>
            </w:pPr>
          </w:p>
        </w:tc>
      </w:tr>
      <w:tr w:rsidR="00583EA0" w14:paraId="61896147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4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45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46" w14:textId="3B742DA7" w:rsidR="00583EA0" w:rsidRDefault="00583EA0">
            <w:pPr>
              <w:rPr>
                <w:highlight w:val="lightGray"/>
              </w:rPr>
            </w:pPr>
          </w:p>
        </w:tc>
      </w:tr>
      <w:tr w:rsidR="00583EA0" w14:paraId="6189614C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4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49" w14:textId="77777777" w:rsidR="00583EA0" w:rsidRDefault="00583EA0">
            <w:r>
              <w:t>Datum van oplevering</w:t>
            </w:r>
          </w:p>
          <w:p w14:paraId="6189614A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4B" w14:textId="73082366" w:rsidR="00583EA0" w:rsidRDefault="00583EA0">
            <w:pPr>
              <w:rPr>
                <w:highlight w:val="lightGray"/>
              </w:rPr>
            </w:pPr>
          </w:p>
        </w:tc>
      </w:tr>
      <w:tr w:rsidR="00583EA0" w14:paraId="61896151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9614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9614E" w14:textId="77777777" w:rsidR="00583EA0" w:rsidRDefault="00583EA0">
            <w:r>
              <w:t>Contractvorm:</w:t>
            </w:r>
          </w:p>
          <w:p w14:paraId="6189614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1896150" w14:textId="1A43080D" w:rsidR="00583EA0" w:rsidRDefault="00583EA0">
            <w:pPr>
              <w:rPr>
                <w:highlight w:val="lightGray"/>
              </w:rPr>
            </w:pPr>
          </w:p>
        </w:tc>
      </w:tr>
      <w:tr w:rsidR="00583EA0" w14:paraId="61896155" w14:textId="77777777" w:rsidTr="0092779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9615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1896153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1896154" w14:textId="1898A847" w:rsidR="00583EA0" w:rsidRDefault="00583EA0">
            <w:pPr>
              <w:rPr>
                <w:highlight w:val="lightGray"/>
              </w:rPr>
            </w:pPr>
          </w:p>
        </w:tc>
      </w:tr>
      <w:tr w:rsidR="00583EA0" w14:paraId="61896159" w14:textId="77777777" w:rsidTr="0092779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96156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1896157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</w:tcPr>
          <w:p w14:paraId="61896158" w14:textId="337C5F32" w:rsidR="00583EA0" w:rsidRDefault="00583EA0">
            <w:pPr>
              <w:rPr>
                <w:highlight w:val="lightGray"/>
              </w:rPr>
            </w:pPr>
          </w:p>
        </w:tc>
      </w:tr>
      <w:tr w:rsidR="00583EA0" w14:paraId="6189615D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9615A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189615B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189615C" w14:textId="21450106" w:rsidR="00583EA0" w:rsidRDefault="00583EA0">
            <w:pPr>
              <w:rPr>
                <w:highlight w:val="lightGray"/>
              </w:rPr>
            </w:pPr>
          </w:p>
        </w:tc>
      </w:tr>
      <w:tr w:rsidR="00583EA0" w14:paraId="61896165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615E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615F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1896164" w14:textId="768ABCE2" w:rsidR="00583EA0" w:rsidRDefault="00583EA0">
            <w:pPr>
              <w:rPr>
                <w:highlight w:val="lightGray"/>
              </w:rPr>
            </w:pPr>
          </w:p>
        </w:tc>
      </w:tr>
    </w:tbl>
    <w:p w14:paraId="61896166" w14:textId="77777777" w:rsidR="00583EA0" w:rsidRDefault="00583EA0" w:rsidP="00583EA0">
      <w:pPr>
        <w:pStyle w:val="colofontitel"/>
      </w:pPr>
    </w:p>
    <w:p w14:paraId="61896167" w14:textId="77777777" w:rsidR="000B46D8" w:rsidRDefault="000B46D8"/>
    <w:sectPr w:rsidR="000B46D8" w:rsidSect="00177A29">
      <w:headerReference w:type="default" r:id="rId10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FB5E3" w14:textId="77777777" w:rsidR="0067631A" w:rsidRDefault="0067631A" w:rsidP="0067631A">
      <w:pPr>
        <w:spacing w:line="240" w:lineRule="auto"/>
      </w:pPr>
      <w:r>
        <w:separator/>
      </w:r>
    </w:p>
  </w:endnote>
  <w:endnote w:type="continuationSeparator" w:id="0">
    <w:p w14:paraId="0D146966" w14:textId="77777777" w:rsidR="0067631A" w:rsidRDefault="0067631A" w:rsidP="00676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7A03A" w14:textId="77777777" w:rsidR="0067631A" w:rsidRDefault="0067631A" w:rsidP="0067631A">
      <w:pPr>
        <w:spacing w:line="240" w:lineRule="auto"/>
      </w:pPr>
      <w:r>
        <w:separator/>
      </w:r>
    </w:p>
  </w:footnote>
  <w:footnote w:type="continuationSeparator" w:id="0">
    <w:p w14:paraId="65EF952C" w14:textId="77777777" w:rsidR="0067631A" w:rsidRDefault="0067631A" w:rsidP="006763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vertAnchor="page" w:horzAnchor="page" w:tblpX="1759" w:tblpY="625"/>
      <w:tblOverlap w:val="never"/>
      <w:tblW w:w="8955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1"/>
      <w:gridCol w:w="2494"/>
    </w:tblGrid>
    <w:tr w:rsidR="0067631A" w14:paraId="20CBFDB6" w14:textId="77777777" w:rsidTr="00C56939">
      <w:tc>
        <w:tcPr>
          <w:tcW w:w="6464" w:type="dxa"/>
        </w:tcPr>
        <w:p w14:paraId="7F36E44E" w14:textId="77777777" w:rsidR="0067631A" w:rsidRDefault="0067631A" w:rsidP="0067631A">
          <w:pPr>
            <w:pStyle w:val="Koptekst"/>
            <w:rPr>
              <w:sz w:val="17"/>
              <w:szCs w:val="17"/>
            </w:rPr>
          </w:pPr>
        </w:p>
      </w:tc>
      <w:tc>
        <w:tcPr>
          <w:tcW w:w="2495" w:type="dxa"/>
        </w:tcPr>
        <w:p w14:paraId="77E17ED7" w14:textId="77777777" w:rsidR="0067631A" w:rsidRDefault="0067631A" w:rsidP="0067631A">
          <w:pPr>
            <w:pStyle w:val="Koptekst"/>
            <w:rPr>
              <w:sz w:val="17"/>
              <w:szCs w:val="17"/>
            </w:rPr>
          </w:pPr>
        </w:p>
      </w:tc>
    </w:tr>
    <w:tr w:rsidR="0067631A" w14:paraId="212A4FA2" w14:textId="77777777" w:rsidTr="00C56939">
      <w:trPr>
        <w:trHeight w:val="216"/>
      </w:trPr>
      <w:tc>
        <w:tcPr>
          <w:tcW w:w="6464" w:type="dxa"/>
          <w:hideMark/>
        </w:tcPr>
        <w:p w14:paraId="4CD0EF7B" w14:textId="77777777" w:rsidR="0067631A" w:rsidRDefault="0067631A" w:rsidP="0067631A">
          <w:pPr>
            <w:pStyle w:val="Koptekst"/>
          </w:pPr>
          <w:r>
            <w:t>Gemeente Amsterdam</w:t>
          </w:r>
        </w:p>
        <w:p w14:paraId="06801CA6" w14:textId="77777777" w:rsidR="0067631A" w:rsidRDefault="0067631A" w:rsidP="0067631A">
          <w:pPr>
            <w:pStyle w:val="Koptekst"/>
          </w:pPr>
          <w:r>
            <w:t>Europese openbare procedure</w:t>
          </w:r>
        </w:p>
        <w:p w14:paraId="7BD7D369" w14:textId="77777777" w:rsidR="0067631A" w:rsidRDefault="0067631A" w:rsidP="0067631A">
          <w:pPr>
            <w:pStyle w:val="Koptekst"/>
          </w:pPr>
          <w:r>
            <w:t>AI 2020- 0044 L</w:t>
          </w:r>
          <w:r w:rsidRPr="002E5488">
            <w:t>evering, onderhoud en wijzigingen aan verkeersregeltoestellen</w:t>
          </w:r>
        </w:p>
      </w:tc>
      <w:tc>
        <w:tcPr>
          <w:tcW w:w="2495" w:type="dxa"/>
          <w:hideMark/>
        </w:tcPr>
        <w:p w14:paraId="21D64B72" w14:textId="77777777" w:rsidR="0067631A" w:rsidRDefault="0067631A" w:rsidP="0067631A">
          <w:pPr>
            <w:pStyle w:val="Koptekst"/>
          </w:pPr>
          <w:r>
            <w:t>Versie 1</w:t>
          </w:r>
        </w:p>
        <w:p w14:paraId="35192843" w14:textId="77777777" w:rsidR="0067631A" w:rsidRDefault="0067631A" w:rsidP="0067631A">
          <w:pPr>
            <w:pStyle w:val="Koptekst"/>
          </w:pPr>
        </w:p>
      </w:tc>
    </w:tr>
  </w:tbl>
  <w:p w14:paraId="6F3DC3A7" w14:textId="77777777" w:rsidR="0067631A" w:rsidRDefault="0067631A" w:rsidP="0067631A">
    <w:pPr>
      <w:pStyle w:val="Koptekst"/>
    </w:pPr>
  </w:p>
  <w:p w14:paraId="2F87DAA6" w14:textId="77777777" w:rsidR="0067631A" w:rsidRDefault="0067631A" w:rsidP="0067631A">
    <w:pPr>
      <w:pStyle w:val="Koptekst"/>
    </w:pPr>
  </w:p>
  <w:p w14:paraId="09DBEB40" w14:textId="77777777" w:rsidR="0067631A" w:rsidRDefault="0067631A" w:rsidP="0067631A">
    <w:pPr>
      <w:pStyle w:val="Koptekst"/>
    </w:pPr>
  </w:p>
  <w:p w14:paraId="69CC751E" w14:textId="77777777" w:rsidR="0067631A" w:rsidRDefault="0067631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B5524"/>
    <w:rsid w:val="003B3222"/>
    <w:rsid w:val="00424DED"/>
    <w:rsid w:val="00482A4F"/>
    <w:rsid w:val="00527398"/>
    <w:rsid w:val="00571A89"/>
    <w:rsid w:val="00583EA0"/>
    <w:rsid w:val="00632123"/>
    <w:rsid w:val="0067631A"/>
    <w:rsid w:val="008104C5"/>
    <w:rsid w:val="008402D9"/>
    <w:rsid w:val="009175F9"/>
    <w:rsid w:val="00927790"/>
    <w:rsid w:val="009761CF"/>
    <w:rsid w:val="009B0D92"/>
    <w:rsid w:val="00A03098"/>
    <w:rsid w:val="00A3732E"/>
    <w:rsid w:val="00A53085"/>
    <w:rsid w:val="00AD010E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960FB"/>
  <w15:docId w15:val="{719C2236-37F4-4D64-BD2F-E823CEC9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67631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631A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67631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67631A"/>
    <w:rPr>
      <w:rFonts w:eastAsia="Calibri"/>
      <w:lang w:eastAsia="en-US"/>
    </w:rPr>
  </w:style>
  <w:style w:type="table" w:styleId="Tabelraster">
    <w:name w:val="Table Grid"/>
    <w:basedOn w:val="Standaardtabel"/>
    <w:uiPriority w:val="59"/>
    <w:rsid w:val="0067631A"/>
    <w:pPr>
      <w:spacing w:line="240" w:lineRule="auto"/>
    </w:pPr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78C2D1-EA10-4952-A715-2D9374EA1F0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3c00aa1-68ae-4e3c-8bd7-0da97e7bbdc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631AFDC-A0B1-4310-9B44-68334F659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33E11-2114-47C9-B496-CADAEAFD0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Henk de Waal</cp:lastModifiedBy>
  <cp:revision>6</cp:revision>
  <dcterms:created xsi:type="dcterms:W3CDTF">2018-08-07T10:53:00Z</dcterms:created>
  <dcterms:modified xsi:type="dcterms:W3CDTF">2021-09-06T10:44:00Z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